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79697803" name="6fcc000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8850897" name="6fcc0000-2367-11f1-98d5-b9cefbb9d6d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</w:tc>
        <w:tc>
          <w:p>
            <w:pPr>
              <w:spacing w:before="0" w:after="0" w:line="240" w:lineRule="auto"/>
            </w:pPr>
            <w:r>
              <w:t>Türblatt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1184018" name="8704d30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4012430" name="8704d300-2367-11f1-98d5-b9cefbb9d6d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49187639" name="987e656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2498934" name="987e6560-2367-11f1-98d5-b9cefbb9d6d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55467266" name="b29b93a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1639235" name="b29b93a0-2367-11f1-98d5-b9cefbb9d6db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</w:tc>
        <w:tc>
          <w:p>
            <w:pPr>
              <w:spacing w:before="0" w:after="0" w:line="240" w:lineRule="auto"/>
            </w:pPr>
            <w:r>
              <w:t>Kachelofen 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54958145" name="04dd50e0-2368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1050478" name="04dd50e0-2368-11f1-98d5-b9cefbb9d6db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Asbestzement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01001838" name="4737b480-2368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35170" name="4737b480-2368-11f1-98d5-b9cefbb9d6d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Wilfeld 16, 9500 Wil</w:t>
          </w:r>
        </w:p>
        <w:p>
          <w:pPr>
            <w:spacing w:before="0" w:after="0"/>
          </w:pPr>
          <w:r>
            <w:t>801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